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Vollmacht</w:t>
      </w:r>
    </w:p>
    <w:p>
      <w:r>
        <w:rPr>
          <w:sz w:val="22"/>
        </w:rPr>
        <w:t xml:space="preserve">Hiermit bevollmaechtigen wir, </w:t>
      </w:r>
      <w:r>
        <w:rPr>
          <w:b/>
        </w:rPr>
        <w:t xml:space="preserve">Bertha Tannenberg, geb. 14.06.1972, und Olaf Tannenberg, geb. 17.02.1964, </w:t>
      </w:r>
      <w:r>
        <w:t xml:space="preserve">beide wohnhaft Adelheidstrasse 17, 24103 Kiel, als gesetzliche Vertreter unserer minderjaehrigen Tochter </w:t>
      </w:r>
      <w:r>
        <w:rPr>
          <w:b/>
        </w:rPr>
        <w:t xml:space="preserve">Lena Tannenberg, geb. 03.09.2009, </w:t>
      </w:r>
      <w:r>
        <w:t xml:space="preserve">den </w:t>
      </w:r>
      <w:r>
        <w:rPr>
          <w:b/>
        </w:rPr>
        <w:t xml:space="preserve">Rechtsanwalt Helge Holm, Forstweg 11, 24105 Kiel, </w:t>
      </w:r>
      <w:r>
        <w:t>zur Vertretung in der sozialrechtlichen Angelegenheit "Eingliederungshilfe / Schulbegleitung" gegenueber dem Jugendamt Kiel und ggf. dem Sozialgericht Kiel.</w:t>
      </w:r>
    </w:p>
    <w:p>
      <w:r>
        <w:t>Die Vollmacht erstreckt sich auch auf:</w:t>
      </w:r>
    </w:p>
    <w:p>
      <w:pPr>
        <w:pStyle w:val="ListBullet"/>
      </w:pPr>
      <w:r>
        <w:t>Akteneinsicht und Einsichtnahme in Verwaltungsvorgaenge</w:t>
      </w:r>
    </w:p>
    <w:p>
      <w:pPr>
        <w:pStyle w:val="ListBullet"/>
      </w:pPr>
      <w:r>
        <w:t>Einlegung von Widerspruechen und Rechtsmitteln</w:t>
      </w:r>
    </w:p>
    <w:p>
      <w:pPr>
        <w:pStyle w:val="ListBullet"/>
      </w:pPr>
      <w:r>
        <w:t>Stellung von Eilantraegen</w:t>
      </w:r>
    </w:p>
    <w:p>
      <w:pPr>
        <w:pStyle w:val="ListBullet"/>
      </w:pPr>
      <w:r>
        <w:t>Empfangnahme von Bescheiden und Zustellungen</w:t>
      </w:r>
    </w:p>
    <w:p>
      <w:pPr>
        <w:pStyle w:val="ListBullet"/>
      </w:pPr>
      <w:r>
        <w:t>Vertretung gegenueber Versicherungen (Rechtsschutz)</w:t>
      </w:r>
    </w:p>
    <w:p/>
    <w:p>
      <w:r>
        <w:t>Kiel, 02.04.2026</w:t>
      </w:r>
    </w:p>
    <w:p/>
    <w:p>
      <w:r>
        <w:t>_________________________     _________________________</w:t>
      </w:r>
    </w:p>
    <w:p>
      <w:r>
        <w:t>Bertha Tannenberg                   Olaf Tannenberg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