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 w:val="0"/>
          <w:i w:val="0"/>
          <w:sz w:val="18"/>
        </w:rPr>
        <w:t>Kanzlei Mertens &amp; Partner  ·  Rechtsanwältinnen und Rechtsanwälte</w:t>
        <w:br/>
        <w:t>Königsallee 47  ·  40212 Düsseldorf</w:t>
        <w:br/>
        <w:t>Tel. 0211 / 88 44 20-0  ·  Fax 0211 / 88 44 20-99</w:t>
        <w:br/>
        <w:t>p.mertens@mertens-partner-ra.de</w:t>
      </w:r>
    </w:p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right"/>
      </w:pPr>
      <w:r>
        <w:rPr>
          <w:rFonts w:ascii="Calibri" w:hAnsi="Calibri"/>
          <w:b w:val="0"/>
          <w:i w:val="0"/>
          <w:sz w:val="22"/>
        </w:rPr>
        <w:t>Düsseldorf, 20. Mai 2026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Per Telefax 0211 / 8306-5126 (vorab) und Einwurf-Einschreiben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Amtsgericht Düsseldorf</w:t>
        <w:br/>
        <w:t>– Strafabteilung, Abt. 126 –</w:t>
        <w:br/>
        <w:t>Werdener Straße 1</w:t>
        <w:br/>
        <w:t>40227 Düsseldorf</w:t>
      </w:r>
    </w:p>
    <w:p/>
    <w:p>
      <w:r>
        <w:rPr>
          <w:rFonts w:ascii="Calibri" w:hAnsi="Calibri"/>
          <w:b/>
          <w:i w:val="0"/>
          <w:sz w:val="22"/>
        </w:rPr>
        <w:t>Betreff: Strafsache gegen Samira Albrecht</w:t>
        <w:br/>
        <w:t>Az.: 126 Cs 402 Js 1182/26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center"/>
      </w:pPr>
      <w:r>
        <w:rPr>
          <w:rFonts w:ascii="Calibri" w:hAnsi="Calibri"/>
          <w:b/>
          <w:i w:val="0"/>
          <w:sz w:val="32"/>
        </w:rPr>
        <w:t>E I N S P R U C H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In der Strafsache gegen Samira Albrecht, geb. 14.03.1991, Kasernestraße 14, 40213 Düsseldorf, lege ich namens und in Vollmacht der Angeklagten gegen den</w:t>
      </w:r>
    </w:p>
    <w:p/>
    <w:p>
      <w:pPr>
        <w:jc w:val="center"/>
      </w:pPr>
      <w:r>
        <w:rPr>
          <w:rFonts w:ascii="Calibri" w:hAnsi="Calibri"/>
          <w:b/>
          <w:i w:val="0"/>
          <w:sz w:val="22"/>
        </w:rPr>
        <w:t>Strafbefehl des Amtsgerichts Düsseldorf</w:t>
        <w:br/>
        <w:t>vom 08. Mai 2026</w:t>
        <w:br/>
        <w:t>(Az. 126 Cs 402 Js 1182/26)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hiermit form- und fristgerecht</w:t>
      </w:r>
    </w:p>
    <w:p/>
    <w:p>
      <w:pPr>
        <w:jc w:val="center"/>
      </w:pPr>
      <w:r>
        <w:rPr>
          <w:rFonts w:ascii="Calibri" w:hAnsi="Calibri"/>
          <w:b/>
          <w:i w:val="0"/>
          <w:sz w:val="28"/>
        </w:rPr>
        <w:t>E I N S P R U C H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ein.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Der Einspruch wird unbeschränkt eingelegt. Er richtet sich gegen Schuldspruch und Rechtsfolgen in ihrer Gesamtheit. Eine Begründung bleibt nach Akteneinsicht vorbehalten.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Vorläufige Hinweise: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Tat 1 (§§ 242, 248a StGB): Der Zueignungsvorsatz ist bestreitbar. Die Angeklagte befand sich in einer psychischen Ausnahmesituation. Das Videomaterial ist nach Aktenlage nicht eindeutig. Die Ware wurde vollständig zurückgegeben; die Angeklagte entschuldigte sich spontan. Der Tagessatz von 55 EUR erscheint überhöht (berechnet: 43 EUR nach Abzug Kindesunterhalt).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Tat 2 (§ 142 StGB): Der Vorsatz (Unfallkenntnis) ist nicht nachgewiesen. Das Parkhausvideo zeigt keinen eindeutigen Kontakt aus Fahrerperspektive.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Antrag: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Einstellung nach §§ 153, 153a StPO, hilfsweise deutlich reduzierte Rechtsfolgen (Tagessatz 43 EUR, kein Fahrverbot). Vollmacht liegt als Anlage 1 bei.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Mit freundlichen kollegialen Grüßen</w:t>
      </w:r>
    </w:p>
    <w:p/>
    <w:p/>
    <w:p>
      <w:pPr>
        <w:jc w:val="left"/>
      </w:pPr>
      <w:r>
        <w:rPr>
          <w:rFonts w:ascii="Calibri" w:hAnsi="Calibri"/>
          <w:b/>
          <w:i w:val="0"/>
          <w:sz w:val="22"/>
        </w:rPr>
        <w:t>Petra Mertens</w:t>
        <w:br/>
        <w:t>Rechtsanwältin · Fachanwältin für Strafrecht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Anlage 1: Vollmacht der Angeklagten Samira Albrecht (Original)</w:t>
      </w:r>
    </w:p>
    <w:sectPr w:rsidR="00FC693F" w:rsidRPr="0006063C" w:rsidSect="00034616">
      <w:headerReference w:type="default" r:id="rId9"/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 w:val="0"/>
        <w:i w:val="0"/>
        <w:sz w:val="18"/>
      </w:rPr>
      <w:t>Az. 126 Cs 402 Js 1182/26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