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Slack Export — #project-comet-moth — Notariat und Sprache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2026-05-28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09:03 — Sebastian Volpert: Notariat Schwartz fragt, ob die Satzung vollständig deutsch kommt oder ob englische Begriffe als definierte Begriffe drin bleiben sollen.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09:04 — Adelheid von Westarp: Satzung deutsch. Wo englische Begriffe gebraucht werden, definieren wir sie deutsch und setzen den englischen Begriff nur in Klammern dahinter, wenn er für SHA-Abgleich nötig ist.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09:06 — Hildemar K.: Liquidation Preference in Satzung: "Liquidationspräferenz" oder "Vorzugsbetrag bei Veräußerungs- und Liquidationsereignissen"?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09:08 — Adelheid von Westarp: Für Satzung: nicht zu elegant. "Vorzugsbetrag" definieren, Events sauber beschreiben, SHA kann den englischen Klammerbegriff tragen. Der Notar muss es beurkunden können, das Registergericht muss es lesen können.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09:11 — Sebastian Volpert: Beurkundung 11.07. ist noch frei, aber nur 90 Minuten. Wenn Übersetzungsthemen offen sind, wird das knapp.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09:13 — Roswitha Plöger: Bitte das Agio nicht nur im Übernahmebeschluss verstecken, falls irgendein Teil nach Eintragung fällig wird. Dann Satzungstext ergänzen.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09:15 — Hildemar K.: Ich baue in die Notarliste: Agio-Fälligkeit bei Closing bestätigen; bei späterer Fälligkeit Satzungsaufnahme.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09:16 — Adelheid von Westarp: Genau. Und vorher mit Olaf klären, ob Escrow oder gestaffelter Einzug geplant ist.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t>Kometenfalter Systems GmbH — internes Arbeitsmaterial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right"/>
    </w:pPr>
    <w:r>
      <w:t>Hagemann &amp; Westarp | Project Comet Moth | vertraulich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